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56FD2" w:rsidRPr="007439F5" w14:paraId="574F8E05" w14:textId="77777777" w:rsidTr="00DA7495">
        <w:tc>
          <w:tcPr>
            <w:tcW w:w="3005" w:type="dxa"/>
            <w:tcBorders>
              <w:bottom w:val="single" w:sz="4" w:space="0" w:color="auto"/>
            </w:tcBorders>
          </w:tcPr>
          <w:p w14:paraId="574F8DFF" w14:textId="77777777" w:rsidR="00C56FD2" w:rsidRPr="007439F5" w:rsidRDefault="00C56FD2" w:rsidP="00DA7495">
            <w:pPr>
              <w:rPr>
                <w:lang w:val="gd-GB"/>
              </w:rPr>
            </w:pPr>
          </w:p>
          <w:p w14:paraId="574F8E00" w14:textId="4FCF0CFE" w:rsidR="00C56FD2" w:rsidRPr="007439F5" w:rsidRDefault="00AC2DFB" w:rsidP="00DA7495">
            <w:pPr>
              <w:rPr>
                <w:lang w:val="gd-GB"/>
              </w:rPr>
            </w:pPr>
            <w:r>
              <w:rPr>
                <w:lang w:val="gd-GB"/>
              </w:rPr>
              <w:t>Cha chluich mo</w:t>
            </w:r>
            <w:r w:rsidR="00C56FD2" w:rsidRPr="007439F5">
              <w:rPr>
                <w:lang w:val="gd-GB"/>
              </w:rPr>
              <w:t xml:space="preserve"> c</w:t>
            </w:r>
            <w:r>
              <w:rPr>
                <w:lang w:val="gd-GB"/>
              </w:rPr>
              <w:t xml:space="preserve">haraid as fheàrr </w:t>
            </w:r>
            <w:r w:rsidR="00C56FD2" w:rsidRPr="007439F5">
              <w:rPr>
                <w:lang w:val="gd-GB"/>
              </w:rPr>
              <w:t xml:space="preserve">còmhla rium </w:t>
            </w:r>
            <w:r w:rsidR="00FC2931" w:rsidRPr="007439F5">
              <w:rPr>
                <w:lang w:val="gd-GB"/>
              </w:rPr>
              <w:t>tuilleadh</w:t>
            </w:r>
            <w:r>
              <w:rPr>
                <w:lang w:val="gd-GB"/>
              </w:rPr>
              <w:t>.</w:t>
            </w:r>
          </w:p>
        </w:tc>
        <w:tc>
          <w:tcPr>
            <w:tcW w:w="3005" w:type="dxa"/>
          </w:tcPr>
          <w:p w14:paraId="574F8E01" w14:textId="77777777" w:rsidR="00C56FD2" w:rsidRPr="007439F5" w:rsidRDefault="00C56FD2" w:rsidP="00DA7495">
            <w:pPr>
              <w:rPr>
                <w:lang w:val="gd-GB"/>
              </w:rPr>
            </w:pPr>
          </w:p>
          <w:p w14:paraId="574F8E02" w14:textId="6413346C" w:rsidR="00C56FD2" w:rsidRPr="007439F5" w:rsidRDefault="00C56FD2" w:rsidP="00DA7495">
            <w:pPr>
              <w:rPr>
                <w:lang w:val="gd-GB"/>
              </w:rPr>
            </w:pPr>
            <w:r w:rsidRPr="007439F5">
              <w:rPr>
                <w:lang w:val="gd-GB"/>
              </w:rPr>
              <w:t xml:space="preserve">Tha </w:t>
            </w:r>
            <w:r w:rsidR="00FC2931" w:rsidRPr="007439F5">
              <w:rPr>
                <w:lang w:val="gd-GB"/>
              </w:rPr>
              <w:t>feadhainn</w:t>
            </w:r>
            <w:r w:rsidRPr="007439F5">
              <w:rPr>
                <w:lang w:val="gd-GB"/>
              </w:rPr>
              <w:t xml:space="preserve"> a’ magadh air mo bhrògan ùra</w:t>
            </w:r>
            <w:r w:rsidR="00AC2DFB">
              <w:rPr>
                <w:lang w:val="gd-GB"/>
              </w:rPr>
              <w:t>.</w:t>
            </w:r>
          </w:p>
        </w:tc>
        <w:tc>
          <w:tcPr>
            <w:tcW w:w="3006" w:type="dxa"/>
          </w:tcPr>
          <w:p w14:paraId="574F8E03" w14:textId="77777777" w:rsidR="00C56FD2" w:rsidRPr="007439F5" w:rsidRDefault="00C56FD2" w:rsidP="00DA7495">
            <w:pPr>
              <w:rPr>
                <w:lang w:val="gd-GB"/>
              </w:rPr>
            </w:pPr>
          </w:p>
          <w:p w14:paraId="574F8E04" w14:textId="77777777" w:rsidR="00C56FD2" w:rsidRPr="007439F5" w:rsidRDefault="00C56FD2" w:rsidP="00DA7495">
            <w:pPr>
              <w:rPr>
                <w:lang w:val="gd-GB"/>
              </w:rPr>
            </w:pPr>
            <w:r w:rsidRPr="007439F5">
              <w:rPr>
                <w:lang w:val="gd-GB"/>
              </w:rPr>
              <w:t>Tha an tidsear ùr againn eagalach. Bidh i ag èigheachd tòrr</w:t>
            </w:r>
            <w:r w:rsidR="005817B6" w:rsidRPr="007439F5">
              <w:rPr>
                <w:lang w:val="gd-GB"/>
              </w:rPr>
              <w:t xml:space="preserve"> den ùine</w:t>
            </w:r>
            <w:r w:rsidRPr="007439F5">
              <w:rPr>
                <w:lang w:val="gd-GB"/>
              </w:rPr>
              <w:t>.</w:t>
            </w:r>
          </w:p>
        </w:tc>
      </w:tr>
      <w:tr w:rsidR="008713BD" w:rsidRPr="007439F5" w14:paraId="574F8E0C" w14:textId="77777777" w:rsidTr="008713BD">
        <w:tc>
          <w:tcPr>
            <w:tcW w:w="3005" w:type="dxa"/>
            <w:tcBorders>
              <w:bottom w:val="single" w:sz="4" w:space="0" w:color="auto"/>
            </w:tcBorders>
          </w:tcPr>
          <w:p w14:paraId="574F8E06" w14:textId="77777777" w:rsidR="008713BD" w:rsidRPr="007439F5" w:rsidRDefault="008713BD" w:rsidP="00B561C0">
            <w:pPr>
              <w:rPr>
                <w:lang w:val="gd-GB"/>
              </w:rPr>
            </w:pPr>
          </w:p>
          <w:p w14:paraId="574F8E07" w14:textId="4BA98C5F" w:rsidR="008713BD" w:rsidRPr="007439F5" w:rsidRDefault="008713BD" w:rsidP="00B561C0">
            <w:pPr>
              <w:rPr>
                <w:lang w:val="gd-GB"/>
              </w:rPr>
            </w:pPr>
            <w:r w:rsidRPr="007439F5">
              <w:rPr>
                <w:lang w:val="gd-GB"/>
              </w:rPr>
              <w:t>Tha mi a’ faireachdainn aonara</w:t>
            </w:r>
            <w:r w:rsidR="00A10C04" w:rsidRPr="007439F5">
              <w:rPr>
                <w:lang w:val="gd-GB"/>
              </w:rPr>
              <w:t>na</w:t>
            </w:r>
            <w:r w:rsidR="00AC2DFB">
              <w:rPr>
                <w:lang w:val="gd-GB"/>
              </w:rPr>
              <w:t>ch aig amannan-cluich.</w:t>
            </w:r>
          </w:p>
        </w:tc>
        <w:tc>
          <w:tcPr>
            <w:tcW w:w="3005" w:type="dxa"/>
          </w:tcPr>
          <w:p w14:paraId="574F8E08" w14:textId="77777777" w:rsidR="008713BD" w:rsidRPr="007439F5" w:rsidRDefault="008713BD" w:rsidP="00B561C0">
            <w:pPr>
              <w:rPr>
                <w:lang w:val="gd-GB"/>
              </w:rPr>
            </w:pPr>
          </w:p>
          <w:p w14:paraId="574F8E09" w14:textId="427B004A" w:rsidR="008713BD" w:rsidRPr="007439F5" w:rsidRDefault="008713BD" w:rsidP="00B561C0">
            <w:pPr>
              <w:rPr>
                <w:lang w:val="gd-GB"/>
              </w:rPr>
            </w:pPr>
            <w:r w:rsidRPr="007439F5">
              <w:rPr>
                <w:lang w:val="gd-GB"/>
              </w:rPr>
              <w:t>Bu mhiann leam gum b’ urrainn dhomh bàla a bhreabadh mar bu chòir</w:t>
            </w:r>
            <w:r w:rsidR="00AC2DFB">
              <w:rPr>
                <w:lang w:val="gd-GB"/>
              </w:rPr>
              <w:t>.</w:t>
            </w:r>
          </w:p>
        </w:tc>
        <w:tc>
          <w:tcPr>
            <w:tcW w:w="3006" w:type="dxa"/>
          </w:tcPr>
          <w:p w14:paraId="574F8E0A" w14:textId="77777777" w:rsidR="008713BD" w:rsidRPr="007439F5" w:rsidRDefault="008713BD" w:rsidP="00B561C0">
            <w:pPr>
              <w:rPr>
                <w:lang w:val="gd-GB"/>
              </w:rPr>
            </w:pPr>
          </w:p>
          <w:p w14:paraId="574F8E0B" w14:textId="03C6E051" w:rsidR="008713BD" w:rsidRPr="007439F5" w:rsidRDefault="008713BD" w:rsidP="00B561C0">
            <w:pPr>
              <w:rPr>
                <w:lang w:val="gd-GB"/>
              </w:rPr>
            </w:pPr>
            <w:r w:rsidRPr="007439F5">
              <w:rPr>
                <w:lang w:val="gd-GB"/>
              </w:rPr>
              <w:t>Chan eil mi a’ tuigsinn bhloighean</w:t>
            </w:r>
            <w:r w:rsidR="00AC2DFB">
              <w:rPr>
                <w:lang w:val="gd-GB"/>
              </w:rPr>
              <w:t>.</w:t>
            </w:r>
          </w:p>
        </w:tc>
      </w:tr>
      <w:tr w:rsidR="008713BD" w:rsidRPr="007439F5" w14:paraId="574F8E13" w14:textId="77777777" w:rsidTr="008713BD">
        <w:tc>
          <w:tcPr>
            <w:tcW w:w="3005" w:type="dxa"/>
            <w:tcBorders>
              <w:bottom w:val="single" w:sz="4" w:space="0" w:color="auto"/>
            </w:tcBorders>
          </w:tcPr>
          <w:p w14:paraId="574F8E0D" w14:textId="77777777" w:rsidR="008713BD" w:rsidRPr="007439F5" w:rsidRDefault="008713BD" w:rsidP="00B561C0">
            <w:pPr>
              <w:rPr>
                <w:lang w:val="gd-GB"/>
              </w:rPr>
            </w:pPr>
          </w:p>
          <w:p w14:paraId="574F8E0E" w14:textId="6CC4761C" w:rsidR="008713BD" w:rsidRPr="007439F5" w:rsidRDefault="008713BD" w:rsidP="00B561C0">
            <w:pPr>
              <w:rPr>
                <w:lang w:val="gd-GB"/>
              </w:rPr>
            </w:pPr>
            <w:r w:rsidRPr="007439F5">
              <w:rPr>
                <w:lang w:val="gd-GB"/>
              </w:rPr>
              <w:t xml:space="preserve">Tha mo phiuthar </w:t>
            </w:r>
            <w:r w:rsidR="00AC2DFB">
              <w:rPr>
                <w:lang w:val="gd-GB"/>
              </w:rPr>
              <w:t xml:space="preserve">ag òl </w:t>
            </w:r>
            <w:r w:rsidR="00165B7C" w:rsidRPr="007439F5">
              <w:rPr>
                <w:lang w:val="gd-GB"/>
              </w:rPr>
              <w:t xml:space="preserve"> deoch</w:t>
            </w:r>
            <w:r w:rsidR="00AC2DFB">
              <w:rPr>
                <w:lang w:val="gd-GB"/>
              </w:rPr>
              <w:t>-làidir</w:t>
            </w:r>
            <w:r w:rsidRPr="007439F5">
              <w:rPr>
                <w:lang w:val="gd-GB"/>
              </w:rPr>
              <w:t xml:space="preserve"> agus tha </w:t>
            </w:r>
            <w:r w:rsidR="00165B7C" w:rsidRPr="007439F5">
              <w:rPr>
                <w:lang w:val="gd-GB"/>
              </w:rPr>
              <w:t>dragh orm</w:t>
            </w:r>
            <w:r w:rsidRPr="007439F5">
              <w:rPr>
                <w:lang w:val="gd-GB"/>
              </w:rPr>
              <w:t xml:space="preserve"> mu deidhinn</w:t>
            </w:r>
            <w:r w:rsidR="00AC2DFB">
              <w:rPr>
                <w:lang w:val="gd-GB"/>
              </w:rPr>
              <w:t>.</w:t>
            </w:r>
          </w:p>
        </w:tc>
        <w:tc>
          <w:tcPr>
            <w:tcW w:w="3005" w:type="dxa"/>
          </w:tcPr>
          <w:p w14:paraId="574F8E0F" w14:textId="77777777" w:rsidR="008713BD" w:rsidRPr="007439F5" w:rsidRDefault="008713BD" w:rsidP="00B561C0">
            <w:pPr>
              <w:rPr>
                <w:lang w:val="gd-GB"/>
              </w:rPr>
            </w:pPr>
          </w:p>
          <w:p w14:paraId="574F8E10" w14:textId="5905DCCD" w:rsidR="008713BD" w:rsidRPr="007439F5" w:rsidRDefault="00AC2DFB" w:rsidP="00B561C0">
            <w:pPr>
              <w:rPr>
                <w:lang w:val="gd-GB"/>
              </w:rPr>
            </w:pPr>
            <w:r>
              <w:rPr>
                <w:lang w:val="gd-GB"/>
              </w:rPr>
              <w:t>Tha mi cho sgìth. Bidh</w:t>
            </w:r>
            <w:r w:rsidR="008713BD" w:rsidRPr="007439F5">
              <w:rPr>
                <w:lang w:val="gd-GB"/>
              </w:rPr>
              <w:t xml:space="preserve"> mo phiuthar bheag a’ rànaich fad na h-oidhche</w:t>
            </w:r>
            <w:r>
              <w:rPr>
                <w:lang w:val="gd-GB"/>
              </w:rPr>
              <w:t>.</w:t>
            </w:r>
          </w:p>
        </w:tc>
        <w:tc>
          <w:tcPr>
            <w:tcW w:w="3006" w:type="dxa"/>
          </w:tcPr>
          <w:p w14:paraId="574F8E11" w14:textId="77777777" w:rsidR="008713BD" w:rsidRPr="007439F5" w:rsidRDefault="008713BD" w:rsidP="00B561C0">
            <w:pPr>
              <w:rPr>
                <w:lang w:val="gd-GB"/>
              </w:rPr>
            </w:pPr>
          </w:p>
          <w:p w14:paraId="574F8E12" w14:textId="50F482F5" w:rsidR="008713BD" w:rsidRPr="007439F5" w:rsidRDefault="008713BD" w:rsidP="00B561C0">
            <w:pPr>
              <w:rPr>
                <w:lang w:val="gd-GB"/>
              </w:rPr>
            </w:pPr>
            <w:r w:rsidRPr="007439F5">
              <w:rPr>
                <w:lang w:val="gd-GB"/>
              </w:rPr>
              <w:t xml:space="preserve">Chan eil mi </w:t>
            </w:r>
            <w:r w:rsidR="00FC2931" w:rsidRPr="007439F5">
              <w:rPr>
                <w:lang w:val="gd-GB"/>
              </w:rPr>
              <w:t>airson tighinn</w:t>
            </w:r>
            <w:r w:rsidR="005817B6" w:rsidRPr="007439F5">
              <w:rPr>
                <w:lang w:val="gd-GB"/>
              </w:rPr>
              <w:t xml:space="preserve"> don</w:t>
            </w:r>
            <w:r w:rsidRPr="007439F5">
              <w:rPr>
                <w:lang w:val="gd-GB"/>
              </w:rPr>
              <w:t xml:space="preserve"> sgoil. Tha balaich nas sine </w:t>
            </w:r>
            <w:r w:rsidR="00FC2931" w:rsidRPr="007439F5">
              <w:rPr>
                <w:lang w:val="gd-GB"/>
              </w:rPr>
              <w:t xml:space="preserve">na mi </w:t>
            </w:r>
            <w:r w:rsidRPr="007439F5">
              <w:rPr>
                <w:lang w:val="gd-GB"/>
              </w:rPr>
              <w:t xml:space="preserve">ag ràdh gum bi iad a’ </w:t>
            </w:r>
            <w:r w:rsidR="00FC2931" w:rsidRPr="007439F5">
              <w:rPr>
                <w:lang w:val="gd-GB"/>
              </w:rPr>
              <w:t>maoidheadh</w:t>
            </w:r>
            <w:r w:rsidRPr="007439F5">
              <w:rPr>
                <w:lang w:val="gd-GB"/>
              </w:rPr>
              <w:t xml:space="preserve"> orm</w:t>
            </w:r>
            <w:r w:rsidR="00AC2DFB">
              <w:rPr>
                <w:lang w:val="gd-GB"/>
              </w:rPr>
              <w:t>.</w:t>
            </w:r>
          </w:p>
        </w:tc>
      </w:tr>
      <w:tr w:rsidR="008713BD" w:rsidRPr="007439F5" w14:paraId="574F8E1A" w14:textId="77777777" w:rsidTr="00AC2DFB">
        <w:trPr>
          <w:trHeight w:val="1759"/>
        </w:trPr>
        <w:tc>
          <w:tcPr>
            <w:tcW w:w="3005" w:type="dxa"/>
            <w:tcBorders>
              <w:bottom w:val="single" w:sz="4" w:space="0" w:color="auto"/>
            </w:tcBorders>
          </w:tcPr>
          <w:p w14:paraId="574F8E14" w14:textId="77777777" w:rsidR="00BF5353" w:rsidRPr="00BF5353" w:rsidRDefault="00BF5353" w:rsidP="00BF5353">
            <w:pPr>
              <w:rPr>
                <w:lang w:val="gd-GB"/>
              </w:rPr>
            </w:pPr>
          </w:p>
          <w:p w14:paraId="574F8E15" w14:textId="77777777" w:rsidR="008713BD" w:rsidRPr="007439F5" w:rsidRDefault="00BF5353" w:rsidP="00BF5353">
            <w:pPr>
              <w:rPr>
                <w:lang w:val="gd-GB"/>
              </w:rPr>
            </w:pPr>
            <w:r w:rsidRPr="00BF5353">
              <w:rPr>
                <w:lang w:val="gd-GB"/>
              </w:rPr>
              <w:t>Tha mi cho feargach. Chuir mo charaid breug orm agus chaidh trod riumsa.</w:t>
            </w:r>
          </w:p>
        </w:tc>
        <w:tc>
          <w:tcPr>
            <w:tcW w:w="3005" w:type="dxa"/>
          </w:tcPr>
          <w:p w14:paraId="574F8E16" w14:textId="77777777" w:rsidR="008713BD" w:rsidRPr="007439F5" w:rsidRDefault="008713BD" w:rsidP="00B561C0">
            <w:pPr>
              <w:rPr>
                <w:lang w:val="gd-GB"/>
              </w:rPr>
            </w:pPr>
          </w:p>
          <w:p w14:paraId="574F8E17" w14:textId="30DCD0E4" w:rsidR="008713BD" w:rsidRPr="007439F5" w:rsidRDefault="008713BD" w:rsidP="00B561C0">
            <w:pPr>
              <w:rPr>
                <w:lang w:val="gd-GB"/>
              </w:rPr>
            </w:pPr>
            <w:r w:rsidRPr="009B0B70">
              <w:rPr>
                <w:lang w:val="gd-GB"/>
              </w:rPr>
              <w:t>Tha r</w:t>
            </w:r>
            <w:r w:rsidR="009B0B70">
              <w:rPr>
                <w:lang w:val="gd-GB"/>
              </w:rPr>
              <w:t>ùn-dio</w:t>
            </w:r>
            <w:r w:rsidR="005817B6" w:rsidRPr="009B0B70">
              <w:rPr>
                <w:lang w:val="gd-GB"/>
              </w:rPr>
              <w:t xml:space="preserve">mhair </w:t>
            </w:r>
            <w:r w:rsidRPr="009B0B70">
              <w:rPr>
                <w:lang w:val="gd-GB"/>
              </w:rPr>
              <w:t>agam</w:t>
            </w:r>
            <w:r w:rsidRPr="007439F5">
              <w:rPr>
                <w:lang w:val="gd-GB"/>
              </w:rPr>
              <w:t xml:space="preserve"> agus chan </w:t>
            </w:r>
            <w:r w:rsidR="00165B7C" w:rsidRPr="007439F5">
              <w:rPr>
                <w:lang w:val="gd-GB"/>
              </w:rPr>
              <w:t xml:space="preserve">urrainn dhomh </w:t>
            </w:r>
            <w:r w:rsidRPr="007439F5">
              <w:rPr>
                <w:lang w:val="gd-GB"/>
              </w:rPr>
              <w:t>inn</w:t>
            </w:r>
            <w:r w:rsidR="005817B6" w:rsidRPr="007439F5">
              <w:rPr>
                <w:lang w:val="gd-GB"/>
              </w:rPr>
              <w:t>se</w:t>
            </w:r>
            <w:r w:rsidRPr="007439F5">
              <w:rPr>
                <w:lang w:val="gd-GB"/>
              </w:rPr>
              <w:t xml:space="preserve"> do dhuine sam bith. Tha e a’ </w:t>
            </w:r>
            <w:r w:rsidR="00165B7C" w:rsidRPr="007439F5">
              <w:rPr>
                <w:lang w:val="gd-GB"/>
              </w:rPr>
              <w:t xml:space="preserve">cur cràdh nam </w:t>
            </w:r>
            <w:r w:rsidRPr="007439F5">
              <w:rPr>
                <w:lang w:val="gd-GB"/>
              </w:rPr>
              <w:t>stama</w:t>
            </w:r>
            <w:r w:rsidR="00165B7C" w:rsidRPr="007439F5">
              <w:rPr>
                <w:lang w:val="gd-GB"/>
              </w:rPr>
              <w:t>i</w:t>
            </w:r>
            <w:r w:rsidRPr="007439F5">
              <w:rPr>
                <w:lang w:val="gd-GB"/>
              </w:rPr>
              <w:t>g.</w:t>
            </w:r>
          </w:p>
        </w:tc>
        <w:tc>
          <w:tcPr>
            <w:tcW w:w="3006" w:type="dxa"/>
          </w:tcPr>
          <w:p w14:paraId="574F8E18" w14:textId="77777777" w:rsidR="008713BD" w:rsidRPr="007439F5" w:rsidRDefault="008713BD" w:rsidP="00B561C0">
            <w:pPr>
              <w:rPr>
                <w:lang w:val="gd-GB"/>
              </w:rPr>
            </w:pPr>
          </w:p>
          <w:p w14:paraId="574F8E19" w14:textId="2F98E942" w:rsidR="008713BD" w:rsidRPr="007439F5" w:rsidRDefault="009B0B70" w:rsidP="00B561C0">
            <w:pPr>
              <w:rPr>
                <w:lang w:val="gd-GB"/>
              </w:rPr>
            </w:pPr>
            <w:r>
              <w:rPr>
                <w:lang w:val="gd-GB"/>
              </w:rPr>
              <w:t>Tha agam ri</w:t>
            </w:r>
            <w:r w:rsidR="008713BD" w:rsidRPr="007439F5">
              <w:rPr>
                <w:lang w:val="gd-GB"/>
              </w:rPr>
              <w:t xml:space="preserve"> taic-fhiaclan</w:t>
            </w:r>
            <w:r>
              <w:rPr>
                <w:lang w:val="gd-GB"/>
              </w:rPr>
              <w:t xml:space="preserve"> a chur orm</w:t>
            </w:r>
            <w:bookmarkStart w:id="0" w:name="_GoBack"/>
            <w:bookmarkEnd w:id="0"/>
            <w:r w:rsidR="008713BD" w:rsidRPr="007439F5">
              <w:rPr>
                <w:lang w:val="gd-GB"/>
              </w:rPr>
              <w:t xml:space="preserve"> agus tha dragh orm gum bi a h-uile duine a’ magadh orm</w:t>
            </w:r>
            <w:r w:rsidR="00C56FD2" w:rsidRPr="007439F5">
              <w:rPr>
                <w:lang w:val="gd-GB"/>
              </w:rPr>
              <w:t>.</w:t>
            </w:r>
          </w:p>
        </w:tc>
      </w:tr>
    </w:tbl>
    <w:p w14:paraId="574F8E1B" w14:textId="77777777" w:rsidR="00027C27" w:rsidRPr="007439F5" w:rsidRDefault="00027C27" w:rsidP="00B561C0">
      <w:pPr>
        <w:rPr>
          <w:lang w:val="gd-GB"/>
        </w:rPr>
      </w:pPr>
    </w:p>
    <w:sectPr w:rsidR="00027C27" w:rsidRPr="007439F5" w:rsidSect="009273EB">
      <w:headerReference w:type="default" r:id="rId7"/>
      <w:pgSz w:w="11906" w:h="16838" w:code="9"/>
      <w:pgMar w:top="1843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F8E1E" w14:textId="77777777" w:rsidR="009B0888" w:rsidRDefault="009B0888" w:rsidP="009B0888">
      <w:r>
        <w:separator/>
      </w:r>
    </w:p>
  </w:endnote>
  <w:endnote w:type="continuationSeparator" w:id="0">
    <w:p w14:paraId="574F8E1F" w14:textId="77777777" w:rsidR="009B0888" w:rsidRDefault="009B0888" w:rsidP="009B0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F8E1C" w14:textId="77777777" w:rsidR="009B0888" w:rsidRDefault="009B0888" w:rsidP="009B0888">
      <w:r>
        <w:separator/>
      </w:r>
    </w:p>
  </w:footnote>
  <w:footnote w:type="continuationSeparator" w:id="0">
    <w:p w14:paraId="574F8E1D" w14:textId="77777777" w:rsidR="009B0888" w:rsidRDefault="009B0888" w:rsidP="009B0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F8E20" w14:textId="77777777" w:rsidR="009B0888" w:rsidRDefault="009B0888">
    <w:pPr>
      <w:pStyle w:val="Header"/>
    </w:pPr>
  </w:p>
  <w:p w14:paraId="574F8E21" w14:textId="77777777" w:rsidR="007439F5" w:rsidRPr="007439F5" w:rsidRDefault="007439F5" w:rsidP="0061774F">
    <w:pPr>
      <w:pStyle w:val="Header"/>
      <w:rPr>
        <w:b/>
        <w:color w:val="00B050"/>
        <w:lang w:val="gd-GB"/>
      </w:rPr>
    </w:pPr>
    <w:r w:rsidRPr="007439F5">
      <w:rPr>
        <w:b/>
        <w:color w:val="00B050"/>
        <w:lang w:val="gd-GB"/>
      </w:rPr>
      <w:t>LR 3.4 Suidheachaidhean duilich (Cairtean)</w:t>
    </w:r>
  </w:p>
  <w:p w14:paraId="574F8E22" w14:textId="77777777" w:rsidR="009B0888" w:rsidRPr="0004718C" w:rsidRDefault="009B0888" w:rsidP="008713BD">
    <w:pPr>
      <w:pStyle w:val="Header"/>
      <w:rPr>
        <w:b/>
        <w:color w:val="00B05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3EB"/>
    <w:rsid w:val="00027C27"/>
    <w:rsid w:val="0004718C"/>
    <w:rsid w:val="000C0CF4"/>
    <w:rsid w:val="00165B7C"/>
    <w:rsid w:val="001F4EF0"/>
    <w:rsid w:val="00204501"/>
    <w:rsid w:val="0026435E"/>
    <w:rsid w:val="00281579"/>
    <w:rsid w:val="00306C61"/>
    <w:rsid w:val="00366343"/>
    <w:rsid w:val="0037582B"/>
    <w:rsid w:val="005817B6"/>
    <w:rsid w:val="005F1B39"/>
    <w:rsid w:val="007439F5"/>
    <w:rsid w:val="008339C7"/>
    <w:rsid w:val="00857548"/>
    <w:rsid w:val="008713BD"/>
    <w:rsid w:val="0089209E"/>
    <w:rsid w:val="009273EB"/>
    <w:rsid w:val="009B0888"/>
    <w:rsid w:val="009B0B70"/>
    <w:rsid w:val="009B7615"/>
    <w:rsid w:val="00A10C04"/>
    <w:rsid w:val="00AC2DFB"/>
    <w:rsid w:val="00B51BDC"/>
    <w:rsid w:val="00B561C0"/>
    <w:rsid w:val="00B60555"/>
    <w:rsid w:val="00B773CE"/>
    <w:rsid w:val="00BF5353"/>
    <w:rsid w:val="00C56FD2"/>
    <w:rsid w:val="00C91823"/>
    <w:rsid w:val="00CD4F97"/>
    <w:rsid w:val="00D008AB"/>
    <w:rsid w:val="00D13BDC"/>
    <w:rsid w:val="00FA4BC1"/>
    <w:rsid w:val="00FC2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74F8DF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table" w:styleId="TableGrid">
    <w:name w:val="Table Grid"/>
    <w:basedOn w:val="TableNormal"/>
    <w:uiPriority w:val="39"/>
    <w:rsid w:val="00927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2020-01-28T22:17:00Z</dcterms:created>
  <dcterms:modified xsi:type="dcterms:W3CDTF">2020-03-25T14:02:00Z</dcterms:modified>
</cp:coreProperties>
</file>